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P="02595A23" w14:paraId="3B029DF6" wp14:textId="77777777" wp14:noSpellErr="1">
      <w:pPr>
        <w:pStyle w:val="Heading1"/>
        <w:rPr>
          <w:rFonts w:ascii="Calibri" w:hAnsi="Calibri" w:eastAsia="Calibri" w:cs="Calibri" w:asciiTheme="majorAscii" w:hAnsiTheme="majorAscii" w:eastAsiaTheme="majorAscii" w:cstheme="majorAscii"/>
          <w:color w:val="000000" w:themeColor="text1" w:themeTint="FF" w:themeShade="FF"/>
          <w:sz w:val="22"/>
          <w:szCs w:val="22"/>
        </w:rPr>
      </w:pPr>
      <w:r w:rsidRPr="02595A23" w:rsidR="02595A23">
        <w:rPr>
          <w:rFonts w:ascii="Calibri" w:hAnsi="Calibri" w:eastAsia="Calibri" w:cs="Calibri" w:asciiTheme="majorAscii" w:hAnsiTheme="majorAscii" w:eastAsiaTheme="majorAscii" w:cstheme="majorAscii"/>
          <w:color w:val="000000" w:themeColor="text1" w:themeTint="FF" w:themeShade="FF"/>
          <w:sz w:val="22"/>
          <w:szCs w:val="22"/>
        </w:rPr>
        <w:t>FLEXI-TRIBE ADMIN SCRIPT PACK</w:t>
      </w:r>
    </w:p>
    <w:p xmlns:wp14="http://schemas.microsoft.com/office/word/2010/wordml" w:rsidP="02595A23" w14:paraId="752AE3EE" wp14:textId="77777777" wp14:noSpellErr="1">
      <w:pPr>
        <w:rPr>
          <w:rFonts w:ascii="Calibri" w:hAnsi="Calibri" w:eastAsia="Calibri" w:cs="Calibri" w:asciiTheme="majorAscii" w:hAnsiTheme="majorAscii" w:eastAsiaTheme="majorAscii" w:cstheme="majorAscii"/>
          <w:color w:val="000000" w:themeColor="text1" w:themeTint="FF" w:themeShade="FF"/>
          <w:sz w:val="22"/>
          <w:szCs w:val="22"/>
        </w:rPr>
      </w:pPr>
      <w:r w:rsidRPr="02595A23" w:rsidR="02595A23">
        <w:rPr>
          <w:rFonts w:ascii="Calibri" w:hAnsi="Calibri" w:eastAsia="Calibri" w:cs="Calibri" w:asciiTheme="majorAscii" w:hAnsiTheme="majorAscii" w:eastAsiaTheme="majorAscii" w:cstheme="majorAscii"/>
          <w:color w:val="000000" w:themeColor="text1" w:themeTint="FF" w:themeShade="FF"/>
          <w:sz w:val="22"/>
          <w:szCs w:val="22"/>
        </w:rPr>
        <w:t xml:space="preserve">Use these scripts to </w:t>
      </w:r>
      <w:r w:rsidRPr="02595A23" w:rsidR="02595A23">
        <w:rPr>
          <w:rFonts w:ascii="Calibri" w:hAnsi="Calibri" w:eastAsia="Calibri" w:cs="Calibri" w:asciiTheme="majorAscii" w:hAnsiTheme="majorAscii" w:eastAsiaTheme="majorAscii" w:cstheme="majorAscii"/>
          <w:color w:val="000000" w:themeColor="text1" w:themeTint="FF" w:themeShade="FF"/>
          <w:sz w:val="22"/>
          <w:szCs w:val="22"/>
        </w:rPr>
        <w:t>standardise</w:t>
      </w:r>
      <w:r w:rsidRPr="02595A23" w:rsidR="02595A23">
        <w:rPr>
          <w:rFonts w:ascii="Calibri" w:hAnsi="Calibri" w:eastAsia="Calibri" w:cs="Calibri" w:asciiTheme="majorAscii" w:hAnsiTheme="majorAscii" w:eastAsiaTheme="majorAscii" w:cstheme="majorAscii"/>
          <w:color w:val="000000" w:themeColor="text1" w:themeTint="FF" w:themeShade="FF"/>
          <w:sz w:val="22"/>
          <w:szCs w:val="22"/>
        </w:rPr>
        <w:t xml:space="preserve"> comms for quoting and payment follow-up.</w:t>
      </w:r>
    </w:p>
    <w:p xmlns:wp14="http://schemas.microsoft.com/office/word/2010/wordml" w:rsidP="02595A23" w14:paraId="7F315A27" wp14:textId="69AE1A6E">
      <w:pPr>
        <w:pStyle w:val="Heading2"/>
        <w:rPr>
          <w:rFonts w:ascii="Calibri" w:hAnsi="Calibri" w:eastAsia="Calibri" w:cs="Calibri" w:asciiTheme="majorAscii" w:hAnsiTheme="majorAscii" w:eastAsiaTheme="majorAscii" w:cstheme="majorAscii"/>
          <w:color w:val="000000" w:themeColor="text1" w:themeTint="FF" w:themeShade="FF"/>
          <w:sz w:val="22"/>
          <w:szCs w:val="22"/>
        </w:rPr>
      </w:pPr>
      <w:r w:rsidRPr="02595A23" w:rsidR="02595A23">
        <w:rPr>
          <w:rFonts w:ascii="Calibri" w:hAnsi="Calibri" w:eastAsia="Calibri" w:cs="Calibri" w:asciiTheme="majorAscii" w:hAnsiTheme="majorAscii" w:eastAsiaTheme="majorAscii" w:cstheme="majorAscii"/>
          <w:color w:val="000000" w:themeColor="text1" w:themeTint="FF" w:themeShade="FF"/>
          <w:sz w:val="22"/>
          <w:szCs w:val="22"/>
        </w:rPr>
        <w:t>Quote Follow-Up</w:t>
      </w:r>
      <w:r>
        <w:br/>
      </w:r>
      <w:r w:rsidRPr="02595A23" w:rsidR="02595A23">
        <w:rPr>
          <w:rFonts w:ascii="Calibri" w:hAnsi="Calibri" w:eastAsia="Calibri" w:cs="Calibri" w:asciiTheme="majorAscii" w:hAnsiTheme="majorAscii" w:eastAsiaTheme="majorAscii" w:cstheme="majorAscii"/>
          <w:b w:val="0"/>
          <w:bCs w:val="0"/>
          <w:color w:val="000000" w:themeColor="text1" w:themeTint="FF" w:themeShade="FF"/>
          <w:sz w:val="22"/>
          <w:szCs w:val="22"/>
        </w:rPr>
        <w:t>Subject: Just checking in – Quote for [Project/Job Name]</w:t>
      </w:r>
      <w:r>
        <w:br/>
      </w:r>
      <w:r>
        <w:br/>
      </w:r>
      <w:r w:rsidRPr="02595A23" w:rsidR="02595A23">
        <w:rPr>
          <w:rFonts w:ascii="Calibri" w:hAnsi="Calibri" w:eastAsia="Calibri" w:cs="Calibri" w:asciiTheme="majorAscii" w:hAnsiTheme="majorAscii" w:eastAsiaTheme="majorAscii" w:cstheme="majorAscii"/>
          <w:b w:val="0"/>
          <w:bCs w:val="0"/>
          <w:color w:val="000000" w:themeColor="text1" w:themeTint="FF" w:themeShade="FF"/>
          <w:sz w:val="22"/>
          <w:szCs w:val="22"/>
        </w:rPr>
        <w:t>Hi [Client Name],</w:t>
      </w:r>
      <w:r>
        <w:br/>
      </w:r>
      <w:r>
        <w:br/>
      </w:r>
      <w:r w:rsidRPr="02595A23" w:rsidR="02595A23">
        <w:rPr>
          <w:rFonts w:ascii="Calibri" w:hAnsi="Calibri" w:eastAsia="Calibri" w:cs="Calibri" w:asciiTheme="majorAscii" w:hAnsiTheme="majorAscii" w:eastAsiaTheme="majorAscii" w:cstheme="majorAscii"/>
          <w:b w:val="0"/>
          <w:bCs w:val="0"/>
          <w:color w:val="000000" w:themeColor="text1" w:themeTint="FF" w:themeShade="FF"/>
          <w:sz w:val="22"/>
          <w:szCs w:val="22"/>
        </w:rPr>
        <w:t>Just checking in to see if you had a chance to review the quote we sent through for [Job Description].</w:t>
      </w:r>
      <w:r>
        <w:br/>
      </w:r>
      <w:r>
        <w:br/>
      </w:r>
      <w:r w:rsidRPr="02595A23" w:rsidR="02595A23">
        <w:rPr>
          <w:rFonts w:ascii="Calibri" w:hAnsi="Calibri" w:eastAsia="Calibri" w:cs="Calibri" w:asciiTheme="majorAscii" w:hAnsiTheme="majorAscii" w:eastAsiaTheme="majorAscii" w:cstheme="majorAscii"/>
          <w:b w:val="0"/>
          <w:bCs w:val="0"/>
          <w:color w:val="000000" w:themeColor="text1" w:themeTint="FF" w:themeShade="FF"/>
          <w:sz w:val="22"/>
          <w:szCs w:val="22"/>
        </w:rPr>
        <w:t>Let us know if you have any questions or need us to tweak anything.</w:t>
      </w:r>
      <w:r>
        <w:br/>
      </w:r>
      <w:r>
        <w:br/>
      </w:r>
      <w:r w:rsidRPr="02595A23" w:rsidR="02595A23">
        <w:rPr>
          <w:rFonts w:ascii="Calibri" w:hAnsi="Calibri" w:eastAsia="Calibri" w:cs="Calibri" w:asciiTheme="majorAscii" w:hAnsiTheme="majorAscii" w:eastAsiaTheme="majorAscii" w:cstheme="majorAscii"/>
          <w:b w:val="0"/>
          <w:bCs w:val="0"/>
          <w:color w:val="000000" w:themeColor="text1" w:themeTint="FF" w:themeShade="FF"/>
          <w:sz w:val="22"/>
          <w:szCs w:val="22"/>
        </w:rPr>
        <w:t>We’d love to get this booked in and keep things moving.</w:t>
      </w:r>
      <w:r>
        <w:br/>
      </w:r>
      <w:r>
        <w:br/>
      </w:r>
      <w:r w:rsidRPr="02595A23" w:rsidR="02595A23">
        <w:rPr>
          <w:rFonts w:ascii="Calibri" w:hAnsi="Calibri" w:eastAsia="Calibri" w:cs="Calibri" w:asciiTheme="majorAscii" w:hAnsiTheme="majorAscii" w:eastAsiaTheme="majorAscii" w:cstheme="majorAscii"/>
          <w:b w:val="0"/>
          <w:bCs w:val="0"/>
          <w:color w:val="000000" w:themeColor="text1" w:themeTint="FF" w:themeShade="FF"/>
          <w:sz w:val="22"/>
          <w:szCs w:val="22"/>
        </w:rPr>
        <w:t xml:space="preserve">Cheers,  </w:t>
      </w:r>
      <w:r>
        <w:br/>
      </w:r>
      <w:r w:rsidRPr="02595A23" w:rsidR="02595A23">
        <w:rPr>
          <w:rFonts w:ascii="Calibri" w:hAnsi="Calibri" w:eastAsia="Calibri" w:cs="Calibri" w:asciiTheme="majorAscii" w:hAnsiTheme="majorAscii" w:eastAsiaTheme="majorAscii" w:cstheme="majorAscii"/>
          <w:b w:val="0"/>
          <w:bCs w:val="0"/>
          <w:color w:val="000000" w:themeColor="text1" w:themeTint="FF" w:themeShade="FF"/>
          <w:sz w:val="22"/>
          <w:szCs w:val="22"/>
        </w:rPr>
        <w:t xml:space="preserve">[Your Name]  </w:t>
      </w:r>
      <w:r>
        <w:br/>
      </w:r>
      <w:r w:rsidRPr="02595A23" w:rsidR="02595A23">
        <w:rPr>
          <w:rFonts w:ascii="Calibri" w:hAnsi="Calibri" w:eastAsia="Calibri" w:cs="Calibri" w:asciiTheme="majorAscii" w:hAnsiTheme="majorAscii" w:eastAsiaTheme="majorAscii" w:cstheme="majorAscii"/>
          <w:b w:val="0"/>
          <w:bCs w:val="0"/>
          <w:color w:val="000000" w:themeColor="text1" w:themeTint="FF" w:themeShade="FF"/>
          <w:sz w:val="22"/>
          <w:szCs w:val="22"/>
        </w:rPr>
        <w:t>Flexi-Tribe</w:t>
      </w:r>
      <w:r>
        <w:br/>
      </w:r>
    </w:p>
    <w:p xmlns:wp14="http://schemas.microsoft.com/office/word/2010/wordml" w:rsidP="02595A23" w14:paraId="40D866AF" wp14:textId="39AF2054">
      <w:pPr>
        <w:pStyle w:val="Heading2"/>
        <w:rPr>
          <w:rFonts w:ascii="Calibri" w:hAnsi="Calibri" w:eastAsia="Calibri" w:cs="Calibri" w:asciiTheme="majorAscii" w:hAnsiTheme="majorAscii" w:eastAsiaTheme="majorAscii" w:cstheme="majorAscii"/>
          <w:b w:val="0"/>
          <w:bCs w:val="0"/>
          <w:color w:val="000000" w:themeColor="text1" w:themeTint="FF" w:themeShade="FF"/>
          <w:sz w:val="22"/>
          <w:szCs w:val="22"/>
        </w:rPr>
      </w:pPr>
      <w:r w:rsidRPr="02595A23" w:rsidR="02595A23">
        <w:rPr>
          <w:rFonts w:ascii="Calibri" w:hAnsi="Calibri" w:eastAsia="Calibri" w:cs="Calibri" w:asciiTheme="majorAscii" w:hAnsiTheme="majorAscii" w:eastAsiaTheme="majorAscii" w:cstheme="majorAscii"/>
          <w:color w:val="000000" w:themeColor="text1" w:themeTint="FF" w:themeShade="FF"/>
          <w:sz w:val="22"/>
          <w:szCs w:val="22"/>
        </w:rPr>
        <w:t>Payment Reminder</w:t>
      </w:r>
      <w:r>
        <w:br/>
      </w:r>
      <w:r w:rsidRPr="02595A23" w:rsidR="02595A23">
        <w:rPr>
          <w:rFonts w:ascii="Calibri" w:hAnsi="Calibri" w:eastAsia="Calibri" w:cs="Calibri" w:asciiTheme="majorAscii" w:hAnsiTheme="majorAscii" w:eastAsiaTheme="majorAscii" w:cstheme="majorAscii"/>
          <w:b w:val="0"/>
          <w:bCs w:val="0"/>
          <w:color w:val="000000" w:themeColor="text1" w:themeTint="FF" w:themeShade="FF"/>
          <w:sz w:val="22"/>
          <w:szCs w:val="22"/>
        </w:rPr>
        <w:t xml:space="preserve">Subject: Friendly Reminder – Invoice </w:t>
      </w:r>
      <w:r w:rsidRPr="02595A23" w:rsidR="02595A23">
        <w:rPr>
          <w:rFonts w:ascii="Calibri" w:hAnsi="Calibri" w:eastAsia="Calibri" w:cs="Calibri" w:asciiTheme="majorAscii" w:hAnsiTheme="majorAscii" w:eastAsiaTheme="majorAscii" w:cstheme="majorAscii"/>
          <w:b w:val="0"/>
          <w:bCs w:val="0"/>
          <w:color w:val="000000" w:themeColor="text1" w:themeTint="FF" w:themeShade="FF"/>
          <w:sz w:val="22"/>
          <w:szCs w:val="22"/>
        </w:rPr>
        <w:t>#[</w:t>
      </w:r>
      <w:r w:rsidRPr="02595A23" w:rsidR="02595A23">
        <w:rPr>
          <w:rFonts w:ascii="Calibri" w:hAnsi="Calibri" w:eastAsia="Calibri" w:cs="Calibri" w:asciiTheme="majorAscii" w:hAnsiTheme="majorAscii" w:eastAsiaTheme="majorAscii" w:cstheme="majorAscii"/>
          <w:b w:val="0"/>
          <w:bCs w:val="0"/>
          <w:color w:val="000000" w:themeColor="text1" w:themeTint="FF" w:themeShade="FF"/>
          <w:sz w:val="22"/>
          <w:szCs w:val="22"/>
        </w:rPr>
        <w:t>Invoice Number] Due</w:t>
      </w:r>
      <w:r>
        <w:br/>
      </w:r>
      <w:r>
        <w:br/>
      </w:r>
      <w:r w:rsidRPr="02595A23" w:rsidR="02595A23">
        <w:rPr>
          <w:rFonts w:ascii="Calibri" w:hAnsi="Calibri" w:eastAsia="Calibri" w:cs="Calibri" w:asciiTheme="majorAscii" w:hAnsiTheme="majorAscii" w:eastAsiaTheme="majorAscii" w:cstheme="majorAscii"/>
          <w:b w:val="0"/>
          <w:bCs w:val="0"/>
          <w:color w:val="000000" w:themeColor="text1" w:themeTint="FF" w:themeShade="FF"/>
          <w:sz w:val="22"/>
          <w:szCs w:val="22"/>
        </w:rPr>
        <w:t>Hi [Client Name],</w:t>
      </w:r>
      <w:r>
        <w:br/>
      </w:r>
      <w:r>
        <w:br/>
      </w:r>
      <w:r w:rsidRPr="02595A23" w:rsidR="02595A23">
        <w:rPr>
          <w:rFonts w:ascii="Calibri" w:hAnsi="Calibri" w:eastAsia="Calibri" w:cs="Calibri" w:asciiTheme="majorAscii" w:hAnsiTheme="majorAscii" w:eastAsiaTheme="majorAscii" w:cstheme="majorAscii"/>
          <w:b w:val="0"/>
          <w:bCs w:val="0"/>
          <w:color w:val="000000" w:themeColor="text1" w:themeTint="FF" w:themeShade="FF"/>
          <w:sz w:val="22"/>
          <w:szCs w:val="22"/>
        </w:rPr>
        <w:t xml:space="preserve">Just a friendly reminder that Invoice </w:t>
      </w:r>
      <w:r w:rsidRPr="02595A23" w:rsidR="02595A23">
        <w:rPr>
          <w:rFonts w:ascii="Calibri" w:hAnsi="Calibri" w:eastAsia="Calibri" w:cs="Calibri" w:asciiTheme="majorAscii" w:hAnsiTheme="majorAscii" w:eastAsiaTheme="majorAscii" w:cstheme="majorAscii"/>
          <w:b w:val="0"/>
          <w:bCs w:val="0"/>
          <w:color w:val="000000" w:themeColor="text1" w:themeTint="FF" w:themeShade="FF"/>
          <w:sz w:val="22"/>
          <w:szCs w:val="22"/>
        </w:rPr>
        <w:t>#[</w:t>
      </w:r>
      <w:r w:rsidRPr="02595A23" w:rsidR="02595A23">
        <w:rPr>
          <w:rFonts w:ascii="Calibri" w:hAnsi="Calibri" w:eastAsia="Calibri" w:cs="Calibri" w:asciiTheme="majorAscii" w:hAnsiTheme="majorAscii" w:eastAsiaTheme="majorAscii" w:cstheme="majorAscii"/>
          <w:b w:val="0"/>
          <w:bCs w:val="0"/>
          <w:color w:val="000000" w:themeColor="text1" w:themeTint="FF" w:themeShade="FF"/>
          <w:sz w:val="22"/>
          <w:szCs w:val="22"/>
        </w:rPr>
        <w:t>Invoice Number] for [Service/Job] is due on [Due Date].</w:t>
      </w:r>
      <w:r>
        <w:br/>
      </w:r>
      <w:r>
        <w:br/>
      </w:r>
      <w:r w:rsidRPr="02595A23" w:rsidR="02595A23">
        <w:rPr>
          <w:rFonts w:ascii="Calibri" w:hAnsi="Calibri" w:eastAsia="Calibri" w:cs="Calibri" w:asciiTheme="majorAscii" w:hAnsiTheme="majorAscii" w:eastAsiaTheme="majorAscii" w:cstheme="majorAscii"/>
          <w:b w:val="0"/>
          <w:bCs w:val="0"/>
          <w:color w:val="000000" w:themeColor="text1" w:themeTint="FF" w:themeShade="FF"/>
          <w:sz w:val="22"/>
          <w:szCs w:val="22"/>
        </w:rPr>
        <w:t xml:space="preserve">If </w:t>
      </w:r>
      <w:r w:rsidRPr="02595A23" w:rsidR="02595A23">
        <w:rPr>
          <w:rFonts w:ascii="Calibri" w:hAnsi="Calibri" w:eastAsia="Calibri" w:cs="Calibri" w:asciiTheme="majorAscii" w:hAnsiTheme="majorAscii" w:eastAsiaTheme="majorAscii" w:cstheme="majorAscii"/>
          <w:b w:val="0"/>
          <w:bCs w:val="0"/>
          <w:color w:val="000000" w:themeColor="text1" w:themeTint="FF" w:themeShade="FF"/>
          <w:sz w:val="22"/>
          <w:szCs w:val="22"/>
        </w:rPr>
        <w:t>you’ve</w:t>
      </w:r>
      <w:r w:rsidRPr="02595A23" w:rsidR="02595A23">
        <w:rPr>
          <w:rFonts w:ascii="Calibri" w:hAnsi="Calibri" w:eastAsia="Calibri" w:cs="Calibri" w:asciiTheme="majorAscii" w:hAnsiTheme="majorAscii" w:eastAsiaTheme="majorAscii" w:cstheme="majorAscii"/>
          <w:b w:val="0"/>
          <w:bCs w:val="0"/>
          <w:color w:val="000000" w:themeColor="text1" w:themeTint="FF" w:themeShade="FF"/>
          <w:sz w:val="22"/>
          <w:szCs w:val="22"/>
        </w:rPr>
        <w:t xml:space="preserve"> already sorted this – thank you! If not, please let us know if you need anything from our end.</w:t>
      </w:r>
      <w:r>
        <w:br/>
      </w:r>
      <w:r>
        <w:br/>
      </w:r>
      <w:r w:rsidRPr="02595A23" w:rsidR="02595A23">
        <w:rPr>
          <w:rFonts w:ascii="Calibri" w:hAnsi="Calibri" w:eastAsia="Calibri" w:cs="Calibri" w:asciiTheme="majorAscii" w:hAnsiTheme="majorAscii" w:eastAsiaTheme="majorAscii" w:cstheme="majorAscii"/>
          <w:b w:val="0"/>
          <w:bCs w:val="0"/>
          <w:color w:val="000000" w:themeColor="text1" w:themeTint="FF" w:themeShade="FF"/>
          <w:sz w:val="22"/>
          <w:szCs w:val="22"/>
        </w:rPr>
        <w:t xml:space="preserve">Cheers,  </w:t>
      </w:r>
      <w:r>
        <w:br/>
      </w:r>
      <w:r w:rsidRPr="02595A23" w:rsidR="02595A23">
        <w:rPr>
          <w:rFonts w:ascii="Calibri" w:hAnsi="Calibri" w:eastAsia="Calibri" w:cs="Calibri" w:asciiTheme="majorAscii" w:hAnsiTheme="majorAscii" w:eastAsiaTheme="majorAscii" w:cstheme="majorAscii"/>
          <w:b w:val="0"/>
          <w:bCs w:val="0"/>
          <w:color w:val="000000" w:themeColor="text1" w:themeTint="FF" w:themeShade="FF"/>
          <w:sz w:val="22"/>
          <w:szCs w:val="22"/>
        </w:rPr>
        <w:t xml:space="preserve">[Your Name]  </w:t>
      </w:r>
      <w:r>
        <w:br/>
      </w:r>
      <w:r w:rsidRPr="02595A23" w:rsidR="02595A23">
        <w:rPr>
          <w:rFonts w:ascii="Calibri" w:hAnsi="Calibri" w:eastAsia="Calibri" w:cs="Calibri" w:asciiTheme="majorAscii" w:hAnsiTheme="majorAscii" w:eastAsiaTheme="majorAscii" w:cstheme="majorAscii"/>
          <w:b w:val="0"/>
          <w:bCs w:val="0"/>
          <w:color w:val="000000" w:themeColor="text1" w:themeTint="FF" w:themeShade="FF"/>
          <w:sz w:val="22"/>
          <w:szCs w:val="22"/>
        </w:rPr>
        <w:t>Flexi-Tribe</w:t>
      </w:r>
      <w:r>
        <w:br/>
      </w:r>
    </w:p>
    <w:sectPr w:rsidRPr="0006063C" w:rsidR="00FC693F" w:rsidSect="00034616">
      <w:pgSz w:w="12240" w:h="15840" w:orient="portrait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val="bestFit"/>
  <w:trackRevisions w:val="false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02595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15:docId w15:val="{0B9F7149-32BE-4DA6-B6A7-FFBAAF17E18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FC693F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FC693F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FC693F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FC693F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tyles" Target="styles.xml" Id="rId3" /><Relationship Type="http://schemas.openxmlformats.org/officeDocument/2006/relationships/fontTable" Target="fontTable.xml" Id="rId7" /><Relationship Type="http://schemas.openxmlformats.org/officeDocument/2006/relationships/numbering" Target="numbering.xml" Id="rId2" /><Relationship Type="http://schemas.openxmlformats.org/officeDocument/2006/relationships/webSettings" Target="webSettings.xml" Id="rId6" /><Relationship Type="http://schemas.openxmlformats.org/officeDocument/2006/relationships/customXml" Target="../customXml/item1.xml" Id="rId1" /><Relationship Type="http://schemas.openxmlformats.org/officeDocument/2006/relationships/customXml" Target="../customXml/item4.xml" Id="rId11" /><Relationship Type="http://schemas.openxmlformats.org/officeDocument/2006/relationships/settings" Target="settings.xml" Id="rId5" /><Relationship Type="http://schemas.openxmlformats.org/officeDocument/2006/relationships/customXml" Target="../customXml/item3.xml" Id="rId10" /><Relationship Type="http://schemas.microsoft.com/office/2007/relationships/stylesWithEffects" Target="stylesWithEffects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6EF878F218354A8EB35C5E8236107C" ma:contentTypeVersion="15" ma:contentTypeDescription="Create a new document." ma:contentTypeScope="" ma:versionID="141e761e0ee05a0917e151e029d1b888">
  <xsd:schema xmlns:xsd="http://www.w3.org/2001/XMLSchema" xmlns:xs="http://www.w3.org/2001/XMLSchema" xmlns:p="http://schemas.microsoft.com/office/2006/metadata/properties" xmlns:ns2="eeeb782e-ead2-4c47-a669-787e4c0323b7" xmlns:ns3="31c40873-768f-4121-84a9-8521e1d7be9b" targetNamespace="http://schemas.microsoft.com/office/2006/metadata/properties" ma:root="true" ma:fieldsID="5d06d6bace14ce8149a91a0e6c77b744" ns2:_="" ns3:_="">
    <xsd:import namespace="eeeb782e-ead2-4c47-a669-787e4c0323b7"/>
    <xsd:import namespace="31c40873-768f-4121-84a9-8521e1d7be9b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eb782e-ead2-4c47-a669-787e4c0323b7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7d8ee6b3-71f2-4785-9d29-58ae9eecc2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40873-768f-4121-84a9-8521e1d7be9b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34b209eb-506a-4250-b541-74b27b1eb001}" ma:internalName="TaxCatchAll" ma:showField="CatchAllData" ma:web="31c40873-768f-4121-84a9-8521e1d7be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1c40873-768f-4121-84a9-8521e1d7be9b" xsi:nil="true"/>
    <lcf76f155ced4ddcb4097134ff3c332f xmlns="eeeb782e-ead2-4c47-a669-787e4c0323b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1D7AB9-D148-403D-993C-91D6E13614C2}"/>
</file>

<file path=customXml/itemProps3.xml><?xml version="1.0" encoding="utf-8"?>
<ds:datastoreItem xmlns:ds="http://schemas.openxmlformats.org/officeDocument/2006/customXml" ds:itemID="{F5B5368B-AEDA-4C52-9CAB-7FB7E3497293}"/>
</file>

<file path=customXml/itemProps4.xml><?xml version="1.0" encoding="utf-8"?>
<ds:datastoreItem xmlns:ds="http://schemas.openxmlformats.org/officeDocument/2006/customXml" ds:itemID="{7205C7C0-3E4E-4089-8F0E-779ECFBB5FD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Lea Medina</cp:lastModifiedBy>
  <cp:revision>2</cp:revision>
  <dcterms:created xsi:type="dcterms:W3CDTF">2013-12-23T23:15:00Z</dcterms:created>
  <dcterms:modified xsi:type="dcterms:W3CDTF">2025-09-04T04:09:46Z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0x010100236EF878F218354A8EB35C5E8236107C</vt:lpwstr>
  </property>
  <property fmtid="{D5CDD505-2E9C-101B-9397-08002B2CF9AE}" pid="3" name="MediaServiceImageTags">
    <vt:lpwstr/>
  </property>
</Properties>
</file>